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A57CF" w14:textId="77777777" w:rsidR="00576C6B" w:rsidRPr="009021C8" w:rsidRDefault="005C5074">
      <w:pPr>
        <w:jc w:val="right"/>
        <w:rPr>
          <w:rFonts w:ascii="Times New Roman" w:hAnsi="Times New Roman" w:cs="Times New Roman"/>
          <w:sz w:val="26"/>
          <w:szCs w:val="26"/>
          <w:lang w:val="ru-RU"/>
        </w:rPr>
      </w:pPr>
      <w:r w:rsidRPr="009021C8">
        <w:rPr>
          <w:rFonts w:ascii="Times New Roman" w:hAnsi="Times New Roman" w:cs="Times New Roman"/>
          <w:sz w:val="26"/>
          <w:szCs w:val="26"/>
          <w:lang w:val="ru-RU"/>
        </w:rPr>
        <w:t>Форма № 2</w:t>
      </w:r>
    </w:p>
    <w:p w14:paraId="1AC75CD2" w14:textId="77777777" w:rsidR="00576C6B" w:rsidRPr="009021C8" w:rsidRDefault="00576C6B">
      <w:pPr>
        <w:rPr>
          <w:rFonts w:ascii="Times New Roman" w:hAnsi="Times New Roman" w:cs="Times New Roman"/>
          <w:sz w:val="26"/>
          <w:szCs w:val="26"/>
          <w:lang w:val="ru-RU"/>
        </w:rPr>
      </w:pPr>
    </w:p>
    <w:p w14:paraId="6D4095BD" w14:textId="77777777" w:rsidR="00427708" w:rsidRPr="009021C8" w:rsidRDefault="005C5074" w:rsidP="00427708">
      <w:pPr>
        <w:jc w:val="right"/>
        <w:rPr>
          <w:rFonts w:ascii="Times New Roman" w:hAnsi="Times New Roman" w:cs="Times New Roman"/>
          <w:sz w:val="26"/>
          <w:szCs w:val="26"/>
          <w:lang w:val="ru-RU"/>
        </w:rPr>
      </w:pPr>
      <w:r w:rsidRPr="009021C8">
        <w:rPr>
          <w:rFonts w:ascii="Times New Roman" w:hAnsi="Times New Roman" w:cs="Times New Roman"/>
          <w:sz w:val="26"/>
          <w:szCs w:val="26"/>
          <w:lang w:val="ru-RU"/>
        </w:rPr>
        <w:t xml:space="preserve">В Министерство науки и высшего образования </w:t>
      </w:r>
    </w:p>
    <w:p w14:paraId="61BD6F5D" w14:textId="77777777" w:rsidR="00576C6B" w:rsidRPr="009021C8" w:rsidRDefault="005C5074" w:rsidP="00427708">
      <w:pPr>
        <w:jc w:val="right"/>
        <w:rPr>
          <w:rFonts w:ascii="Times New Roman" w:hAnsi="Times New Roman" w:cs="Times New Roman"/>
          <w:sz w:val="26"/>
          <w:szCs w:val="26"/>
          <w:lang w:val="ru-RU"/>
        </w:rPr>
      </w:pPr>
      <w:r w:rsidRPr="009021C8">
        <w:rPr>
          <w:rFonts w:ascii="Times New Roman" w:hAnsi="Times New Roman" w:cs="Times New Roman"/>
          <w:sz w:val="26"/>
          <w:szCs w:val="26"/>
          <w:lang w:val="ru-RU"/>
        </w:rPr>
        <w:t>Российской Федерации</w:t>
      </w:r>
    </w:p>
    <w:p w14:paraId="3B663ECB" w14:textId="77777777" w:rsidR="00576C6B" w:rsidRPr="009021C8" w:rsidRDefault="00576C6B">
      <w:pPr>
        <w:rPr>
          <w:rFonts w:ascii="Times New Roman" w:hAnsi="Times New Roman" w:cs="Times New Roman"/>
          <w:sz w:val="26"/>
          <w:szCs w:val="26"/>
          <w:lang w:val="ru-RU"/>
        </w:rPr>
      </w:pPr>
    </w:p>
    <w:p w14:paraId="5C83BCD3" w14:textId="13840DD3" w:rsidR="00576C6B" w:rsidRPr="009021C8" w:rsidRDefault="005C5074" w:rsidP="00427708">
      <w:pPr>
        <w:ind w:left="1276" w:right="1280"/>
        <w:jc w:val="center"/>
        <w:rPr>
          <w:rFonts w:ascii="Times New Roman" w:hAnsi="Times New Roman" w:cs="Times New Roman"/>
          <w:sz w:val="26"/>
          <w:szCs w:val="26"/>
          <w:lang w:val="ru-RU"/>
        </w:rPr>
      </w:pPr>
      <w:r w:rsidRPr="009021C8">
        <w:rPr>
          <w:rFonts w:ascii="Times New Roman" w:hAnsi="Times New Roman" w:cs="Times New Roman"/>
          <w:b/>
          <w:sz w:val="26"/>
          <w:szCs w:val="26"/>
          <w:lang w:val="ru-RU"/>
        </w:rPr>
        <w:t>Запрос о предоставлении Услуги "Присвоение ученых званий доцента"</w:t>
      </w:r>
    </w:p>
    <w:p w14:paraId="44EFC4A4" w14:textId="77777777" w:rsidR="00576C6B" w:rsidRPr="009021C8" w:rsidRDefault="00576C6B">
      <w:pPr>
        <w:rPr>
          <w:rFonts w:ascii="Times New Roman" w:hAnsi="Times New Roman" w:cs="Times New Roman"/>
          <w:sz w:val="26"/>
          <w:szCs w:val="26"/>
          <w:lang w:val="ru-RU"/>
        </w:rPr>
      </w:pPr>
    </w:p>
    <w:p w14:paraId="3D57A730" w14:textId="77777777" w:rsidR="00427708" w:rsidRDefault="005C5074" w:rsidP="00427708">
      <w:pPr>
        <w:jc w:val="center"/>
        <w:rPr>
          <w:rFonts w:ascii="Times New Roman" w:hAnsi="Times New Roman" w:cs="Times New Roman"/>
          <w:b/>
          <w:lang w:val="ru-RU"/>
        </w:rPr>
      </w:pPr>
      <w:r w:rsidRPr="009021C8">
        <w:rPr>
          <w:rFonts w:ascii="Times New Roman" w:hAnsi="Times New Roman" w:cs="Times New Roman"/>
          <w:b/>
          <w:sz w:val="26"/>
          <w:szCs w:val="26"/>
          <w:lang w:val="ru-RU"/>
        </w:rPr>
        <w:t xml:space="preserve">Сведения о </w:t>
      </w:r>
      <w:r w:rsidR="00427708" w:rsidRPr="009021C8">
        <w:rPr>
          <w:rFonts w:ascii="Times New Roman" w:hAnsi="Times New Roman" w:cs="Times New Roman"/>
          <w:b/>
          <w:sz w:val="26"/>
          <w:szCs w:val="26"/>
          <w:lang w:val="ru-RU"/>
        </w:rPr>
        <w:t>соискателе ученого звания.</w:t>
      </w:r>
      <w:r w:rsidR="00427708" w:rsidRPr="009021C8">
        <w:rPr>
          <w:rFonts w:ascii="Times New Roman" w:hAnsi="Times New Roman" w:cs="Times New Roman"/>
          <w:b/>
          <w:sz w:val="26"/>
          <w:szCs w:val="26"/>
          <w:lang w:val="ru-RU"/>
        </w:rPr>
        <w:br/>
      </w:r>
    </w:p>
    <w:p w14:paraId="66B5AD95" w14:textId="4702ADF7" w:rsidR="00F63CC6" w:rsidRPr="00F63CC6" w:rsidRDefault="00F63CC6" w:rsidP="009327A0">
      <w:pPr>
        <w:spacing w:after="0"/>
        <w:jc w:val="both"/>
        <w:rPr>
          <w:rFonts w:ascii="Times New Roman" w:hAnsi="Times New Roman"/>
          <w:lang w:val="ru-RU"/>
        </w:rPr>
      </w:pPr>
      <w:r>
        <w:rPr>
          <w:rFonts w:ascii="Times New Roman" w:hAnsi="Times New Roman"/>
          <w:lang w:val="ru-RU"/>
        </w:rPr>
        <w:t>_</w:t>
      </w:r>
      <w:r w:rsidR="009327A0">
        <w:rPr>
          <w:rFonts w:ascii="Times New Roman" w:hAnsi="Times New Roman"/>
          <w:lang w:val="ru-RU"/>
        </w:rPr>
        <w:t>_____</w:t>
      </w:r>
      <w:r>
        <w:rPr>
          <w:rFonts w:ascii="Times New Roman" w:hAnsi="Times New Roman"/>
          <w:lang w:val="ru-RU"/>
        </w:rPr>
        <w:t>___</w:t>
      </w:r>
      <w:r w:rsidRPr="00F63CC6">
        <w:rPr>
          <w:rFonts w:ascii="Times New Roman" w:hAnsi="Times New Roman"/>
          <w:lang w:val="ru-RU"/>
        </w:rPr>
        <w:t>_________________________________________________________________________________</w:t>
      </w:r>
    </w:p>
    <w:p w14:paraId="62D12277" w14:textId="77777777" w:rsidR="00F63CC6" w:rsidRPr="00F63CC6" w:rsidRDefault="00F63CC6" w:rsidP="00F63CC6">
      <w:pPr>
        <w:spacing w:after="0"/>
        <w:jc w:val="center"/>
        <w:rPr>
          <w:rFonts w:ascii="Times New Roman" w:hAnsi="Times New Roman"/>
          <w:sz w:val="20"/>
          <w:szCs w:val="20"/>
          <w:lang w:val="ru-RU"/>
        </w:rPr>
      </w:pPr>
      <w:r w:rsidRPr="00F63CC6">
        <w:rPr>
          <w:rFonts w:ascii="Times New Roman" w:hAnsi="Times New Roman"/>
          <w:sz w:val="20"/>
          <w:szCs w:val="20"/>
          <w:lang w:val="ru-RU"/>
        </w:rPr>
        <w:t>фамилия, имя, отчество (при наличии) соискателя ученого звания</w:t>
      </w:r>
    </w:p>
    <w:p w14:paraId="0C241A4E" w14:textId="77777777" w:rsidR="00F63CC6" w:rsidRPr="00F63CC6" w:rsidRDefault="00F63CC6" w:rsidP="00F63CC6">
      <w:pPr>
        <w:rPr>
          <w:rFonts w:ascii="Times New Roman" w:hAnsi="Times New Roman"/>
          <w:sz w:val="26"/>
          <w:szCs w:val="26"/>
          <w:lang w:val="ru-RU"/>
        </w:rPr>
      </w:pPr>
      <w:r w:rsidRPr="00F63CC6">
        <w:rPr>
          <w:rFonts w:ascii="Times New Roman" w:hAnsi="Times New Roman"/>
          <w:sz w:val="26"/>
          <w:szCs w:val="26"/>
          <w:lang w:val="ru-RU"/>
        </w:rPr>
        <w:t xml:space="preserve">к присвоению ученого звания </w:t>
      </w:r>
    </w:p>
    <w:p w14:paraId="6011EB77" w14:textId="6FAC11D9" w:rsidR="00F63CC6" w:rsidRPr="00F63CC6" w:rsidRDefault="00F63CC6" w:rsidP="009327A0">
      <w:pPr>
        <w:spacing w:after="0"/>
        <w:jc w:val="both"/>
        <w:rPr>
          <w:rFonts w:ascii="Times New Roman" w:hAnsi="Times New Roman"/>
          <w:lang w:val="ru-RU"/>
        </w:rPr>
      </w:pPr>
      <w:r>
        <w:rPr>
          <w:rFonts w:ascii="Times New Roman" w:hAnsi="Times New Roman"/>
          <w:lang w:val="ru-RU"/>
        </w:rPr>
        <w:t>____</w:t>
      </w:r>
      <w:r w:rsidRPr="00F63CC6">
        <w:rPr>
          <w:rFonts w:ascii="Times New Roman" w:hAnsi="Times New Roman"/>
          <w:lang w:val="ru-RU"/>
        </w:rPr>
        <w:t>___________</w:t>
      </w:r>
      <w:r w:rsidR="009327A0">
        <w:rPr>
          <w:rFonts w:ascii="Times New Roman" w:hAnsi="Times New Roman"/>
          <w:lang w:val="ru-RU"/>
        </w:rPr>
        <w:t>_____</w:t>
      </w:r>
      <w:r w:rsidRPr="00F63CC6">
        <w:rPr>
          <w:rFonts w:ascii="Times New Roman" w:hAnsi="Times New Roman"/>
          <w:lang w:val="ru-RU"/>
        </w:rPr>
        <w:t>______________________________________________________________________</w:t>
      </w:r>
    </w:p>
    <w:p w14:paraId="2A8318DC" w14:textId="77777777" w:rsidR="00F63CC6" w:rsidRPr="00F63CC6" w:rsidRDefault="00F63CC6" w:rsidP="00F63CC6">
      <w:pPr>
        <w:spacing w:after="0"/>
        <w:jc w:val="center"/>
        <w:rPr>
          <w:rFonts w:ascii="Times New Roman" w:hAnsi="Times New Roman"/>
          <w:sz w:val="20"/>
          <w:szCs w:val="20"/>
          <w:lang w:val="ru-RU"/>
        </w:rPr>
      </w:pPr>
      <w:r w:rsidRPr="009021C8">
        <w:rPr>
          <w:rFonts w:ascii="Times New Roman" w:hAnsi="Times New Roman"/>
          <w:sz w:val="20"/>
          <w:szCs w:val="20"/>
          <w:lang w:val="ru-RU"/>
        </w:rPr>
        <w:t>доцент/профессор</w:t>
      </w:r>
    </w:p>
    <w:p w14:paraId="025D8798" w14:textId="77777777" w:rsidR="00F63CC6" w:rsidRPr="009021C8" w:rsidRDefault="00F63CC6" w:rsidP="00F63CC6">
      <w:pPr>
        <w:rPr>
          <w:rFonts w:ascii="Times New Roman" w:hAnsi="Times New Roman"/>
          <w:sz w:val="26"/>
          <w:szCs w:val="26"/>
          <w:lang w:val="ru-RU"/>
        </w:rPr>
      </w:pPr>
      <w:r w:rsidRPr="009021C8">
        <w:rPr>
          <w:rFonts w:ascii="Times New Roman" w:hAnsi="Times New Roman"/>
          <w:sz w:val="26"/>
          <w:szCs w:val="26"/>
          <w:lang w:val="ru-RU"/>
        </w:rPr>
        <w:t>по научной специальности</w:t>
      </w:r>
    </w:p>
    <w:p w14:paraId="59277343" w14:textId="77777777" w:rsidR="00F63CC6" w:rsidRPr="00F63CC6" w:rsidRDefault="00F63CC6" w:rsidP="00F63CC6">
      <w:pPr>
        <w:spacing w:after="0"/>
        <w:jc w:val="center"/>
        <w:rPr>
          <w:rFonts w:ascii="Times New Roman" w:hAnsi="Times New Roman"/>
          <w:lang w:val="ru-RU"/>
        </w:rPr>
      </w:pPr>
      <w:r>
        <w:rPr>
          <w:rFonts w:ascii="Times New Roman" w:hAnsi="Times New Roman"/>
          <w:lang w:val="ru-RU"/>
        </w:rPr>
        <w:t>____</w:t>
      </w:r>
      <w:r w:rsidRPr="00F63CC6">
        <w:rPr>
          <w:rFonts w:ascii="Times New Roman" w:hAnsi="Times New Roman"/>
          <w:lang w:val="ru-RU"/>
        </w:rPr>
        <w:t>_________________________________________________________________________________</w:t>
      </w:r>
    </w:p>
    <w:p w14:paraId="597DAF27" w14:textId="77777777" w:rsidR="00F63CC6" w:rsidRPr="00F63CC6" w:rsidRDefault="009021C8" w:rsidP="00F63CC6">
      <w:pPr>
        <w:spacing w:after="0"/>
        <w:jc w:val="center"/>
        <w:rPr>
          <w:rFonts w:ascii="Times New Roman" w:hAnsi="Times New Roman"/>
          <w:sz w:val="20"/>
          <w:szCs w:val="20"/>
          <w:lang w:val="ru-RU"/>
        </w:rPr>
      </w:pPr>
      <w:r w:rsidRPr="009021C8">
        <w:rPr>
          <w:rFonts w:ascii="Times New Roman" w:hAnsi="Times New Roman"/>
          <w:sz w:val="20"/>
          <w:szCs w:val="20"/>
          <w:lang w:val="ru-RU"/>
        </w:rPr>
        <w:t>наименование научной специальности с указанием шифра</w:t>
      </w:r>
    </w:p>
    <w:p w14:paraId="45B54588" w14:textId="77777777" w:rsidR="00F63CC6" w:rsidRPr="00F63CC6" w:rsidRDefault="00F63CC6" w:rsidP="00F63CC6">
      <w:pPr>
        <w:rPr>
          <w:rFonts w:ascii="Times New Roman" w:hAnsi="Times New Roman"/>
          <w:sz w:val="24"/>
          <w:lang w:val="ru-RU"/>
        </w:rPr>
      </w:pPr>
    </w:p>
    <w:p w14:paraId="56394E7E" w14:textId="77777777" w:rsidR="00F63CC6" w:rsidRDefault="00F63CC6">
      <w:pPr>
        <w:rPr>
          <w:rFonts w:ascii="Times New Roman" w:hAnsi="Times New Roman" w:cs="Times New Roman"/>
          <w:lang w:val="ru-RU"/>
        </w:rPr>
      </w:pPr>
    </w:p>
    <w:tbl>
      <w:tblPr>
        <w:tblStyle w:val="aff0"/>
        <w:tblW w:w="0" w:type="auto"/>
        <w:tblLook w:val="04A0" w:firstRow="1" w:lastRow="0" w:firstColumn="1" w:lastColumn="0" w:noHBand="0" w:noVBand="1"/>
      </w:tblPr>
      <w:tblGrid>
        <w:gridCol w:w="4788"/>
        <w:gridCol w:w="4788"/>
      </w:tblGrid>
      <w:tr w:rsidR="00F63CC6" w:rsidRPr="009021C8" w14:paraId="77BB56FC" w14:textId="77777777" w:rsidTr="00F63CC6">
        <w:tc>
          <w:tcPr>
            <w:tcW w:w="4788" w:type="dxa"/>
          </w:tcPr>
          <w:p w14:paraId="6F851AAD" w14:textId="77777777" w:rsidR="00F63CC6" w:rsidRPr="009021C8" w:rsidRDefault="00F63CC6">
            <w:pPr>
              <w:rPr>
                <w:rFonts w:ascii="Times New Roman" w:hAnsi="Times New Roman" w:cs="Times New Roman"/>
                <w:sz w:val="24"/>
                <w:szCs w:val="24"/>
                <w:lang w:val="ru-RU"/>
              </w:rPr>
            </w:pPr>
            <w:r w:rsidRPr="009021C8">
              <w:rPr>
                <w:rFonts w:ascii="Times New Roman" w:hAnsi="Times New Roman" w:cs="Times New Roman"/>
                <w:sz w:val="24"/>
                <w:szCs w:val="24"/>
                <w:lang w:val="ru-RU"/>
              </w:rPr>
              <w:t>Фамилия:</w:t>
            </w:r>
          </w:p>
        </w:tc>
        <w:tc>
          <w:tcPr>
            <w:tcW w:w="4788" w:type="dxa"/>
          </w:tcPr>
          <w:p w14:paraId="605D560F" w14:textId="77777777" w:rsidR="00F63CC6" w:rsidRPr="009021C8" w:rsidRDefault="00F63CC6">
            <w:pPr>
              <w:rPr>
                <w:rFonts w:ascii="Times New Roman" w:hAnsi="Times New Roman" w:cs="Times New Roman"/>
                <w:sz w:val="24"/>
                <w:szCs w:val="24"/>
                <w:lang w:val="ru-RU"/>
              </w:rPr>
            </w:pPr>
          </w:p>
        </w:tc>
      </w:tr>
      <w:tr w:rsidR="00F63CC6" w:rsidRPr="009021C8" w14:paraId="65D47F3B" w14:textId="77777777" w:rsidTr="00F63CC6">
        <w:tc>
          <w:tcPr>
            <w:tcW w:w="4788" w:type="dxa"/>
          </w:tcPr>
          <w:p w14:paraId="69050412" w14:textId="77777777" w:rsidR="00F63CC6" w:rsidRPr="009021C8" w:rsidRDefault="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t>И</w:t>
            </w:r>
            <w:r w:rsidR="00F63CC6" w:rsidRPr="009021C8">
              <w:rPr>
                <w:rFonts w:ascii="Times New Roman" w:hAnsi="Times New Roman" w:cs="Times New Roman"/>
                <w:sz w:val="24"/>
                <w:szCs w:val="24"/>
                <w:lang w:val="ru-RU"/>
              </w:rPr>
              <w:t>мя:</w:t>
            </w:r>
          </w:p>
        </w:tc>
        <w:tc>
          <w:tcPr>
            <w:tcW w:w="4788" w:type="dxa"/>
          </w:tcPr>
          <w:p w14:paraId="007A106B" w14:textId="77777777" w:rsidR="00F63CC6" w:rsidRPr="009021C8" w:rsidRDefault="00F63CC6">
            <w:pPr>
              <w:rPr>
                <w:rFonts w:ascii="Times New Roman" w:hAnsi="Times New Roman" w:cs="Times New Roman"/>
                <w:sz w:val="24"/>
                <w:szCs w:val="24"/>
                <w:lang w:val="ru-RU"/>
              </w:rPr>
            </w:pPr>
          </w:p>
        </w:tc>
      </w:tr>
      <w:tr w:rsidR="00F63CC6" w:rsidRPr="009021C8" w14:paraId="7AE17A10" w14:textId="77777777" w:rsidTr="00F63CC6">
        <w:tc>
          <w:tcPr>
            <w:tcW w:w="4788" w:type="dxa"/>
          </w:tcPr>
          <w:p w14:paraId="2421FAA4" w14:textId="77777777" w:rsidR="00F63CC6" w:rsidRPr="009021C8" w:rsidRDefault="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t>О</w:t>
            </w:r>
            <w:r w:rsidR="00F63CC6" w:rsidRPr="009021C8">
              <w:rPr>
                <w:rFonts w:ascii="Times New Roman" w:hAnsi="Times New Roman" w:cs="Times New Roman"/>
                <w:sz w:val="24"/>
                <w:szCs w:val="24"/>
                <w:lang w:val="ru-RU"/>
              </w:rPr>
              <w:t>тчество (при наличии)</w:t>
            </w:r>
          </w:p>
        </w:tc>
        <w:tc>
          <w:tcPr>
            <w:tcW w:w="4788" w:type="dxa"/>
          </w:tcPr>
          <w:p w14:paraId="46991C5A" w14:textId="77777777" w:rsidR="00F63CC6" w:rsidRPr="009021C8" w:rsidRDefault="00F63CC6">
            <w:pPr>
              <w:rPr>
                <w:rFonts w:ascii="Times New Roman" w:hAnsi="Times New Roman" w:cs="Times New Roman"/>
                <w:sz w:val="24"/>
                <w:szCs w:val="24"/>
                <w:lang w:val="ru-RU"/>
              </w:rPr>
            </w:pPr>
          </w:p>
        </w:tc>
      </w:tr>
      <w:tr w:rsidR="00F63CC6" w:rsidRPr="009021C8" w14:paraId="78CE493B" w14:textId="77777777" w:rsidTr="00F63CC6">
        <w:tc>
          <w:tcPr>
            <w:tcW w:w="4788" w:type="dxa"/>
          </w:tcPr>
          <w:p w14:paraId="3714C20E" w14:textId="77777777" w:rsidR="00F63CC6" w:rsidRPr="009021C8" w:rsidRDefault="00510060">
            <w:pPr>
              <w:rPr>
                <w:rFonts w:ascii="Times New Roman" w:hAnsi="Times New Roman" w:cs="Times New Roman"/>
                <w:sz w:val="24"/>
                <w:szCs w:val="24"/>
                <w:lang w:val="ru-RU"/>
              </w:rPr>
            </w:pPr>
            <w:r w:rsidRPr="009021C8">
              <w:rPr>
                <w:rFonts w:ascii="Times New Roman" w:hAnsi="Times New Roman" w:cs="Times New Roman"/>
                <w:sz w:val="24"/>
                <w:szCs w:val="24"/>
                <w:lang w:val="ru-RU"/>
              </w:rPr>
              <w:t>СНИЛС</w:t>
            </w:r>
          </w:p>
        </w:tc>
        <w:tc>
          <w:tcPr>
            <w:tcW w:w="4788" w:type="dxa"/>
          </w:tcPr>
          <w:p w14:paraId="326571DF" w14:textId="77777777" w:rsidR="00F63CC6" w:rsidRPr="009021C8" w:rsidRDefault="00F63CC6">
            <w:pPr>
              <w:rPr>
                <w:rFonts w:ascii="Times New Roman" w:hAnsi="Times New Roman" w:cs="Times New Roman"/>
                <w:sz w:val="24"/>
                <w:szCs w:val="24"/>
                <w:lang w:val="ru-RU"/>
              </w:rPr>
            </w:pPr>
          </w:p>
        </w:tc>
      </w:tr>
      <w:tr w:rsidR="00F63CC6" w:rsidRPr="009021C8" w14:paraId="158FFD6A" w14:textId="77777777" w:rsidTr="00F63CC6">
        <w:tc>
          <w:tcPr>
            <w:tcW w:w="4788" w:type="dxa"/>
          </w:tcPr>
          <w:p w14:paraId="1CDC58BE" w14:textId="77777777" w:rsidR="00F63CC6" w:rsidRPr="009021C8" w:rsidRDefault="00510060">
            <w:pPr>
              <w:rPr>
                <w:rFonts w:ascii="Times New Roman" w:hAnsi="Times New Roman" w:cs="Times New Roman"/>
                <w:sz w:val="24"/>
                <w:szCs w:val="24"/>
                <w:lang w:val="ru-RU"/>
              </w:rPr>
            </w:pPr>
            <w:r w:rsidRPr="009021C8">
              <w:rPr>
                <w:rFonts w:ascii="Times New Roman" w:hAnsi="Times New Roman" w:cs="Times New Roman"/>
                <w:sz w:val="24"/>
                <w:szCs w:val="24"/>
                <w:lang w:val="ru-RU"/>
              </w:rPr>
              <w:t>Дата рождения</w:t>
            </w:r>
          </w:p>
        </w:tc>
        <w:tc>
          <w:tcPr>
            <w:tcW w:w="4788" w:type="dxa"/>
          </w:tcPr>
          <w:p w14:paraId="4C4531B0" w14:textId="77777777" w:rsidR="00F63CC6" w:rsidRPr="009021C8" w:rsidRDefault="00F63CC6">
            <w:pPr>
              <w:rPr>
                <w:rFonts w:ascii="Times New Roman" w:hAnsi="Times New Roman" w:cs="Times New Roman"/>
                <w:sz w:val="24"/>
                <w:szCs w:val="24"/>
                <w:lang w:val="ru-RU"/>
              </w:rPr>
            </w:pPr>
          </w:p>
        </w:tc>
      </w:tr>
      <w:tr w:rsidR="00F63CC6" w:rsidRPr="009021C8" w14:paraId="150AAC25" w14:textId="77777777" w:rsidTr="00F63CC6">
        <w:tc>
          <w:tcPr>
            <w:tcW w:w="4788" w:type="dxa"/>
          </w:tcPr>
          <w:p w14:paraId="4FF98221" w14:textId="77777777" w:rsidR="00F63CC6" w:rsidRPr="009021C8" w:rsidRDefault="00510060">
            <w:pPr>
              <w:rPr>
                <w:rFonts w:ascii="Times New Roman" w:hAnsi="Times New Roman" w:cs="Times New Roman"/>
                <w:sz w:val="24"/>
                <w:szCs w:val="24"/>
                <w:lang w:val="ru-RU"/>
              </w:rPr>
            </w:pPr>
            <w:r w:rsidRPr="009021C8">
              <w:rPr>
                <w:rFonts w:ascii="Times New Roman" w:hAnsi="Times New Roman" w:cs="Times New Roman"/>
                <w:sz w:val="24"/>
                <w:szCs w:val="24"/>
                <w:lang w:val="ru-RU"/>
              </w:rPr>
              <w:t>Гражданство</w:t>
            </w:r>
          </w:p>
        </w:tc>
        <w:tc>
          <w:tcPr>
            <w:tcW w:w="4788" w:type="dxa"/>
          </w:tcPr>
          <w:p w14:paraId="320215CA" w14:textId="77777777" w:rsidR="00F63CC6" w:rsidRPr="009021C8" w:rsidRDefault="00F63CC6">
            <w:pPr>
              <w:rPr>
                <w:rFonts w:ascii="Times New Roman" w:hAnsi="Times New Roman" w:cs="Times New Roman"/>
                <w:sz w:val="24"/>
                <w:szCs w:val="24"/>
                <w:lang w:val="ru-RU"/>
              </w:rPr>
            </w:pPr>
          </w:p>
        </w:tc>
      </w:tr>
      <w:tr w:rsidR="00F63CC6" w:rsidRPr="00FA253F" w14:paraId="4CA68E5F" w14:textId="77777777" w:rsidTr="00F63CC6">
        <w:tc>
          <w:tcPr>
            <w:tcW w:w="4788" w:type="dxa"/>
          </w:tcPr>
          <w:p w14:paraId="557ABF0A" w14:textId="77777777" w:rsidR="00F63CC6" w:rsidRPr="009021C8" w:rsidRDefault="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t>Н</w:t>
            </w:r>
            <w:r w:rsidR="00F63CC6" w:rsidRPr="009021C8">
              <w:rPr>
                <w:rFonts w:ascii="Times New Roman" w:hAnsi="Times New Roman" w:cs="Times New Roman"/>
                <w:sz w:val="24"/>
                <w:szCs w:val="24"/>
                <w:lang w:val="ru-RU"/>
              </w:rPr>
              <w:t>омер записи в едином федеральном информационном регистре, содержащем сведения о населении Российской Федерации (часть 5 статьи 11 Федерального закона от 8 июня 2020 г. № 168-ФЗ «О едином федеральном информационном регистре, содержащем сведения о населении Российской Федерации») (при наличии)</w:t>
            </w:r>
          </w:p>
        </w:tc>
        <w:tc>
          <w:tcPr>
            <w:tcW w:w="4788" w:type="dxa"/>
          </w:tcPr>
          <w:p w14:paraId="60FFB3EE" w14:textId="77777777" w:rsidR="00F63CC6" w:rsidRPr="009021C8" w:rsidRDefault="00F63CC6">
            <w:pPr>
              <w:rPr>
                <w:rFonts w:ascii="Times New Roman" w:hAnsi="Times New Roman" w:cs="Times New Roman"/>
                <w:sz w:val="24"/>
                <w:szCs w:val="24"/>
                <w:lang w:val="ru-RU"/>
              </w:rPr>
            </w:pPr>
          </w:p>
        </w:tc>
      </w:tr>
      <w:tr w:rsidR="00F63CC6" w:rsidRPr="00FA253F" w14:paraId="65F1F46A" w14:textId="77777777" w:rsidTr="00F63CC6">
        <w:tc>
          <w:tcPr>
            <w:tcW w:w="4788" w:type="dxa"/>
          </w:tcPr>
          <w:p w14:paraId="2CB0B558" w14:textId="77777777" w:rsidR="00F63CC6" w:rsidRPr="009021C8" w:rsidRDefault="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t>А</w:t>
            </w:r>
            <w:r w:rsidR="00F63CC6" w:rsidRPr="009021C8">
              <w:rPr>
                <w:rFonts w:ascii="Times New Roman" w:hAnsi="Times New Roman" w:cs="Times New Roman"/>
                <w:sz w:val="24"/>
                <w:szCs w:val="24"/>
                <w:lang w:val="ru-RU"/>
              </w:rPr>
              <w:t>дрес электронной почты (при наличии)</w:t>
            </w:r>
          </w:p>
        </w:tc>
        <w:tc>
          <w:tcPr>
            <w:tcW w:w="4788" w:type="dxa"/>
          </w:tcPr>
          <w:p w14:paraId="1229BADA" w14:textId="77777777" w:rsidR="00F63CC6" w:rsidRPr="009021C8" w:rsidRDefault="00F63CC6">
            <w:pPr>
              <w:rPr>
                <w:rFonts w:ascii="Times New Roman" w:hAnsi="Times New Roman" w:cs="Times New Roman"/>
                <w:sz w:val="24"/>
                <w:szCs w:val="24"/>
                <w:lang w:val="ru-RU"/>
              </w:rPr>
            </w:pPr>
          </w:p>
        </w:tc>
      </w:tr>
      <w:tr w:rsidR="00F63CC6" w:rsidRPr="00FA253F" w14:paraId="6A98F918" w14:textId="77777777" w:rsidTr="00F63CC6">
        <w:tc>
          <w:tcPr>
            <w:tcW w:w="4788" w:type="dxa"/>
          </w:tcPr>
          <w:p w14:paraId="0E3A81B1" w14:textId="77777777" w:rsidR="00F63CC6" w:rsidRPr="009021C8" w:rsidRDefault="00F63CC6" w:rsidP="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lastRenderedPageBreak/>
              <w:t>Сведения об изменении соискателем фамилии, имени, отчества:</w:t>
            </w:r>
            <w:r w:rsidRPr="009021C8">
              <w:rPr>
                <w:rFonts w:ascii="Times New Roman" w:hAnsi="Times New Roman" w:cs="Times New Roman"/>
                <w:sz w:val="24"/>
                <w:szCs w:val="24"/>
                <w:lang w:val="ru-RU"/>
              </w:rPr>
              <w:br/>
            </w:r>
          </w:p>
        </w:tc>
        <w:tc>
          <w:tcPr>
            <w:tcW w:w="4788" w:type="dxa"/>
          </w:tcPr>
          <w:p w14:paraId="758E2E73" w14:textId="77777777" w:rsidR="00F63CC6" w:rsidRPr="009021C8" w:rsidRDefault="009021C8">
            <w:pPr>
              <w:rPr>
                <w:rFonts w:ascii="Times New Roman" w:hAnsi="Times New Roman" w:cs="Times New Roman"/>
                <w:sz w:val="24"/>
                <w:szCs w:val="24"/>
                <w:lang w:val="ru-RU"/>
              </w:rPr>
            </w:pPr>
            <w:r w:rsidRPr="009021C8">
              <w:rPr>
                <w:rFonts w:ascii="Times New Roman" w:hAnsi="Times New Roman" w:cs="Times New Roman"/>
                <w:sz w:val="24"/>
                <w:szCs w:val="24"/>
                <w:lang w:val="ru-RU"/>
              </w:rPr>
              <w:t>фамилия, имя, отчество (при наличии) до изменения</w:t>
            </w:r>
          </w:p>
        </w:tc>
      </w:tr>
      <w:tr w:rsidR="00F63CC6" w:rsidRPr="00FA253F" w14:paraId="5768D0C4" w14:textId="77777777" w:rsidTr="00F63CC6">
        <w:tc>
          <w:tcPr>
            <w:tcW w:w="4788" w:type="dxa"/>
          </w:tcPr>
          <w:p w14:paraId="09990F93" w14:textId="77777777" w:rsidR="00F63CC6" w:rsidRPr="009021C8" w:rsidRDefault="00F63CC6" w:rsidP="00F63CC6">
            <w:pPr>
              <w:jc w:val="right"/>
              <w:rPr>
                <w:rFonts w:ascii="Times New Roman" w:hAnsi="Times New Roman" w:cs="Times New Roman"/>
                <w:i/>
                <w:sz w:val="24"/>
                <w:szCs w:val="24"/>
                <w:lang w:val="ru-RU"/>
              </w:rPr>
            </w:pPr>
            <w:r w:rsidRPr="009021C8">
              <w:rPr>
                <w:rFonts w:ascii="Times New Roman" w:hAnsi="Times New Roman" w:cs="Times New Roman"/>
                <w:i/>
                <w:sz w:val="24"/>
                <w:szCs w:val="24"/>
                <w:lang w:val="ru-RU"/>
              </w:rPr>
              <w:t>реквизиты записи акта гражданского состояния, подтверждающей изменение фамилии, имени, отчества (тип акта гражданского состояния (заключение брака, расторжение брака, перемена имени), номер записи, дата записи, наименование органа, которым произведена государственная регистрация акта гражданского состояния)</w:t>
            </w:r>
          </w:p>
        </w:tc>
        <w:tc>
          <w:tcPr>
            <w:tcW w:w="4788" w:type="dxa"/>
          </w:tcPr>
          <w:p w14:paraId="4FF7258F" w14:textId="77777777" w:rsidR="00F63CC6" w:rsidRPr="009021C8" w:rsidRDefault="00F63CC6">
            <w:pPr>
              <w:rPr>
                <w:rFonts w:ascii="Times New Roman" w:hAnsi="Times New Roman" w:cs="Times New Roman"/>
                <w:sz w:val="24"/>
                <w:szCs w:val="24"/>
                <w:lang w:val="ru-RU"/>
              </w:rPr>
            </w:pPr>
          </w:p>
        </w:tc>
      </w:tr>
      <w:tr w:rsidR="00F63CC6" w:rsidRPr="009021C8" w14:paraId="026C4BD7" w14:textId="77777777" w:rsidTr="00F63CC6">
        <w:tc>
          <w:tcPr>
            <w:tcW w:w="4788" w:type="dxa"/>
          </w:tcPr>
          <w:p w14:paraId="6B1DC5AB" w14:textId="77777777" w:rsidR="00F63CC6" w:rsidRPr="009021C8" w:rsidRDefault="00F63CC6">
            <w:pPr>
              <w:rPr>
                <w:rFonts w:ascii="Times New Roman" w:hAnsi="Times New Roman" w:cs="Times New Roman"/>
                <w:sz w:val="24"/>
                <w:szCs w:val="24"/>
                <w:lang w:val="ru-RU"/>
              </w:rPr>
            </w:pPr>
            <w:r w:rsidRPr="009021C8">
              <w:rPr>
                <w:rFonts w:ascii="Times New Roman" w:hAnsi="Times New Roman" w:cs="Times New Roman"/>
                <w:sz w:val="24"/>
                <w:szCs w:val="24"/>
                <w:lang w:val="ru-RU"/>
              </w:rPr>
              <w:t>Сведения о документе, удостоверяющем личность гражданина Российской Федерации на территории Российской Федерации, либо документе или отметке в документах, удостоверяющих личность, подтверждающих право иностранного гражданина и лица без гражданства на пребывание (проживание) в Российской Федерации:</w:t>
            </w:r>
          </w:p>
        </w:tc>
        <w:tc>
          <w:tcPr>
            <w:tcW w:w="4788" w:type="dxa"/>
          </w:tcPr>
          <w:p w14:paraId="7035227C" w14:textId="77777777" w:rsidR="00510060" w:rsidRDefault="00510060">
            <w:pPr>
              <w:rPr>
                <w:rFonts w:ascii="Times New Roman" w:hAnsi="Times New Roman" w:cs="Times New Roman"/>
                <w:sz w:val="24"/>
                <w:szCs w:val="24"/>
                <w:lang w:val="ru-RU"/>
              </w:rPr>
            </w:pPr>
            <w:r>
              <w:rPr>
                <w:rFonts w:ascii="Times New Roman" w:hAnsi="Times New Roman" w:cs="Times New Roman"/>
                <w:sz w:val="24"/>
                <w:szCs w:val="24"/>
                <w:lang w:val="ru-RU"/>
              </w:rPr>
              <w:t>вид: __________</w:t>
            </w:r>
            <w:r w:rsidR="00F63CC6" w:rsidRPr="009021C8">
              <w:rPr>
                <w:rFonts w:ascii="Times New Roman" w:hAnsi="Times New Roman" w:cs="Times New Roman"/>
                <w:sz w:val="24"/>
                <w:szCs w:val="24"/>
                <w:lang w:val="ru-RU"/>
              </w:rPr>
              <w:t xml:space="preserve">, серия: ________________, номер: ________________, </w:t>
            </w:r>
          </w:p>
          <w:p w14:paraId="4178E882" w14:textId="77777777" w:rsidR="00510060" w:rsidRDefault="00F63CC6">
            <w:pPr>
              <w:rPr>
                <w:rFonts w:ascii="Times New Roman" w:hAnsi="Times New Roman" w:cs="Times New Roman"/>
                <w:sz w:val="24"/>
                <w:szCs w:val="24"/>
                <w:lang w:val="ru-RU"/>
              </w:rPr>
            </w:pPr>
            <w:r w:rsidRPr="009021C8">
              <w:rPr>
                <w:rFonts w:ascii="Times New Roman" w:hAnsi="Times New Roman" w:cs="Times New Roman"/>
                <w:sz w:val="24"/>
                <w:szCs w:val="24"/>
                <w:lang w:val="ru-RU"/>
              </w:rPr>
              <w:t xml:space="preserve">дата выдачи: «___» __________ ____ г.; </w:t>
            </w:r>
          </w:p>
          <w:p w14:paraId="567C87A3" w14:textId="77777777" w:rsidR="00F63CC6" w:rsidRPr="009021C8" w:rsidRDefault="00F63CC6">
            <w:pPr>
              <w:rPr>
                <w:rFonts w:ascii="Times New Roman" w:hAnsi="Times New Roman" w:cs="Times New Roman"/>
                <w:sz w:val="24"/>
                <w:szCs w:val="24"/>
                <w:lang w:val="ru-RU"/>
              </w:rPr>
            </w:pPr>
            <w:r w:rsidRPr="009021C8">
              <w:rPr>
                <w:rFonts w:ascii="Times New Roman" w:hAnsi="Times New Roman" w:cs="Times New Roman"/>
                <w:sz w:val="24"/>
                <w:szCs w:val="24"/>
                <w:lang w:val="ru-RU"/>
              </w:rPr>
              <w:t>кем выдан: ________________</w:t>
            </w:r>
            <w:r w:rsidRPr="009021C8">
              <w:rPr>
                <w:rFonts w:ascii="Times New Roman" w:hAnsi="Times New Roman" w:cs="Times New Roman"/>
                <w:sz w:val="24"/>
                <w:szCs w:val="24"/>
                <w:lang w:val="ru-RU"/>
              </w:rPr>
              <w:br/>
            </w:r>
          </w:p>
        </w:tc>
      </w:tr>
    </w:tbl>
    <w:p w14:paraId="43EB8449" w14:textId="77777777" w:rsidR="009021C8" w:rsidRPr="009021C8" w:rsidRDefault="005C5074" w:rsidP="009021C8">
      <w:pPr>
        <w:jc w:val="center"/>
        <w:rPr>
          <w:rFonts w:ascii="Times New Roman" w:hAnsi="Times New Roman" w:cs="Times New Roman"/>
          <w:b/>
          <w:sz w:val="26"/>
          <w:szCs w:val="26"/>
          <w:lang w:val="ru-RU"/>
        </w:rPr>
      </w:pPr>
      <w:bookmarkStart w:id="0" w:name="_GoBack"/>
      <w:bookmarkEnd w:id="0"/>
      <w:r w:rsidRPr="00427708">
        <w:rPr>
          <w:rFonts w:ascii="Times New Roman" w:hAnsi="Times New Roman" w:cs="Times New Roman"/>
          <w:lang w:val="ru-RU"/>
        </w:rPr>
        <w:br/>
      </w:r>
      <w:r w:rsidRPr="00427708">
        <w:rPr>
          <w:rFonts w:ascii="Times New Roman" w:hAnsi="Times New Roman" w:cs="Times New Roman"/>
          <w:lang w:val="ru-RU"/>
        </w:rPr>
        <w:br/>
      </w:r>
      <w:r w:rsidRPr="009021C8">
        <w:rPr>
          <w:rFonts w:ascii="Times New Roman" w:hAnsi="Times New Roman" w:cs="Times New Roman"/>
          <w:b/>
          <w:sz w:val="26"/>
          <w:szCs w:val="26"/>
          <w:lang w:val="ru-RU"/>
        </w:rPr>
        <w:t>Сведения о наличии ученой сте</w:t>
      </w:r>
      <w:r w:rsidR="009021C8">
        <w:rPr>
          <w:rFonts w:ascii="Times New Roman" w:hAnsi="Times New Roman" w:cs="Times New Roman"/>
          <w:b/>
          <w:sz w:val="26"/>
          <w:szCs w:val="26"/>
          <w:lang w:val="ru-RU"/>
        </w:rPr>
        <w:t>пени доктора или кандидата наук</w:t>
      </w:r>
      <w:r w:rsidRPr="009021C8">
        <w:rPr>
          <w:rFonts w:ascii="Times New Roman" w:hAnsi="Times New Roman" w:cs="Times New Roman"/>
          <w:b/>
          <w:sz w:val="26"/>
          <w:szCs w:val="26"/>
          <w:lang w:val="ru-RU"/>
        </w:rPr>
        <w:br/>
      </w:r>
    </w:p>
    <w:tbl>
      <w:tblPr>
        <w:tblStyle w:val="aff0"/>
        <w:tblW w:w="0" w:type="auto"/>
        <w:tblLook w:val="04A0" w:firstRow="1" w:lastRow="0" w:firstColumn="1" w:lastColumn="0" w:noHBand="0" w:noVBand="1"/>
      </w:tblPr>
      <w:tblGrid>
        <w:gridCol w:w="5283"/>
        <w:gridCol w:w="4293"/>
      </w:tblGrid>
      <w:tr w:rsidR="00993E8F" w:rsidRPr="00993E8F" w14:paraId="20DA66F1" w14:textId="77777777" w:rsidTr="00993E8F">
        <w:tc>
          <w:tcPr>
            <w:tcW w:w="5283" w:type="dxa"/>
          </w:tcPr>
          <w:p w14:paraId="3D3EC554" w14:textId="77777777" w:rsidR="00993E8F" w:rsidRPr="00993E8F" w:rsidRDefault="00993E8F" w:rsidP="00993E8F">
            <w:pPr>
              <w:rPr>
                <w:rFonts w:ascii="Times New Roman" w:hAnsi="Times New Roman" w:cs="Times New Roman"/>
                <w:sz w:val="24"/>
                <w:szCs w:val="24"/>
                <w:lang w:val="ru-RU"/>
              </w:rPr>
            </w:pPr>
            <w:r w:rsidRPr="00993E8F">
              <w:rPr>
                <w:rFonts w:ascii="Times New Roman" w:hAnsi="Times New Roman" w:cs="Times New Roman"/>
                <w:sz w:val="24"/>
                <w:szCs w:val="24"/>
                <w:lang w:val="ru-RU"/>
              </w:rPr>
              <w:t>Страна присуждения ученой степени:</w:t>
            </w:r>
          </w:p>
        </w:tc>
        <w:tc>
          <w:tcPr>
            <w:tcW w:w="4293" w:type="dxa"/>
          </w:tcPr>
          <w:p w14:paraId="2C24F511" w14:textId="77777777" w:rsidR="00993E8F" w:rsidRPr="00993E8F" w:rsidRDefault="00993E8F" w:rsidP="004E726C">
            <w:pPr>
              <w:rPr>
                <w:rFonts w:ascii="Times New Roman" w:hAnsi="Times New Roman" w:cs="Times New Roman"/>
                <w:sz w:val="24"/>
                <w:szCs w:val="24"/>
                <w:lang w:val="ru-RU"/>
              </w:rPr>
            </w:pPr>
          </w:p>
        </w:tc>
      </w:tr>
      <w:tr w:rsidR="00993E8F" w:rsidRPr="00993E8F" w14:paraId="2FEC0E7A" w14:textId="77777777" w:rsidTr="00993E8F">
        <w:tc>
          <w:tcPr>
            <w:tcW w:w="5283" w:type="dxa"/>
          </w:tcPr>
          <w:p w14:paraId="75ABF640" w14:textId="77777777" w:rsidR="00993E8F" w:rsidRPr="00993E8F" w:rsidRDefault="00993E8F" w:rsidP="00993E8F">
            <w:pPr>
              <w:rPr>
                <w:rFonts w:ascii="Times New Roman" w:hAnsi="Times New Roman" w:cs="Times New Roman"/>
                <w:sz w:val="24"/>
                <w:szCs w:val="24"/>
                <w:lang w:val="ru-RU"/>
              </w:rPr>
            </w:pPr>
            <w:r w:rsidRPr="00993E8F">
              <w:rPr>
                <w:rFonts w:ascii="Times New Roman" w:hAnsi="Times New Roman" w:cs="Times New Roman"/>
                <w:sz w:val="24"/>
                <w:szCs w:val="24"/>
                <w:lang w:val="ru-RU"/>
              </w:rPr>
              <w:t>наименование ученой степени</w:t>
            </w:r>
            <w:r w:rsidRPr="00993E8F">
              <w:rPr>
                <w:rFonts w:ascii="Times New Roman" w:hAnsi="Times New Roman" w:cs="Times New Roman"/>
                <w:sz w:val="24"/>
                <w:szCs w:val="24"/>
                <w:lang w:val="ru-RU"/>
              </w:rPr>
              <w:br/>
            </w:r>
          </w:p>
        </w:tc>
        <w:tc>
          <w:tcPr>
            <w:tcW w:w="4293" w:type="dxa"/>
          </w:tcPr>
          <w:p w14:paraId="6112F91F" w14:textId="77777777" w:rsidR="00993E8F" w:rsidRPr="00993E8F" w:rsidRDefault="00993E8F" w:rsidP="004E726C">
            <w:pPr>
              <w:rPr>
                <w:rFonts w:ascii="Times New Roman" w:hAnsi="Times New Roman" w:cs="Times New Roman"/>
                <w:sz w:val="24"/>
                <w:szCs w:val="24"/>
                <w:lang w:val="ru-RU"/>
              </w:rPr>
            </w:pPr>
          </w:p>
        </w:tc>
      </w:tr>
      <w:tr w:rsidR="00510060" w:rsidRPr="00993E8F" w14:paraId="4C952FCF" w14:textId="77777777" w:rsidTr="00993E8F">
        <w:tc>
          <w:tcPr>
            <w:tcW w:w="5283" w:type="dxa"/>
          </w:tcPr>
          <w:p w14:paraId="0DF42D99" w14:textId="77777777" w:rsidR="00510060" w:rsidRPr="00993E8F" w:rsidRDefault="00510060" w:rsidP="00510060">
            <w:pPr>
              <w:rPr>
                <w:rFonts w:ascii="Times New Roman" w:hAnsi="Times New Roman" w:cs="Times New Roman"/>
                <w:sz w:val="24"/>
                <w:szCs w:val="24"/>
                <w:lang w:val="ru-RU"/>
              </w:rPr>
            </w:pPr>
            <w:r w:rsidRPr="00510060">
              <w:rPr>
                <w:rFonts w:ascii="Times New Roman" w:hAnsi="Times New Roman" w:cs="Times New Roman"/>
                <w:sz w:val="24"/>
                <w:szCs w:val="24"/>
                <w:lang w:val="ru-RU"/>
              </w:rPr>
              <w:t>Наименование органа или организации, выдавших диплом</w:t>
            </w:r>
            <w:r>
              <w:rPr>
                <w:rFonts w:ascii="Times New Roman" w:hAnsi="Times New Roman" w:cs="Times New Roman"/>
                <w:sz w:val="24"/>
                <w:szCs w:val="24"/>
                <w:lang w:val="ru-RU"/>
              </w:rPr>
              <w:t xml:space="preserve"> </w:t>
            </w:r>
            <w:r w:rsidRPr="00510060">
              <w:rPr>
                <w:rFonts w:ascii="Times New Roman" w:hAnsi="Times New Roman" w:cs="Times New Roman"/>
                <w:sz w:val="24"/>
                <w:szCs w:val="24"/>
                <w:lang w:val="ru-RU"/>
              </w:rPr>
              <w:t>об учёной степени</w:t>
            </w:r>
          </w:p>
        </w:tc>
        <w:tc>
          <w:tcPr>
            <w:tcW w:w="4293" w:type="dxa"/>
          </w:tcPr>
          <w:p w14:paraId="6B8600CD" w14:textId="77777777" w:rsidR="00510060" w:rsidRPr="00510060" w:rsidRDefault="00510060" w:rsidP="00510060">
            <w:pPr>
              <w:rPr>
                <w:rFonts w:ascii="Times New Roman" w:hAnsi="Times New Roman" w:cs="Times New Roman"/>
                <w:i/>
                <w:sz w:val="24"/>
                <w:szCs w:val="24"/>
                <w:lang w:val="ru-RU"/>
              </w:rPr>
            </w:pPr>
            <w:r w:rsidRPr="00510060">
              <w:rPr>
                <w:rFonts w:ascii="Times New Roman" w:hAnsi="Times New Roman" w:cs="Times New Roman"/>
                <w:i/>
                <w:sz w:val="24"/>
                <w:szCs w:val="24"/>
                <w:lang w:val="ru-RU"/>
              </w:rPr>
              <w:t>ПРИМЕР: Министерство образования и науки Российской</w:t>
            </w:r>
          </w:p>
          <w:p w14:paraId="0ED9977C" w14:textId="77777777" w:rsidR="00510060" w:rsidRPr="00993E8F" w:rsidRDefault="00510060" w:rsidP="00510060">
            <w:pPr>
              <w:rPr>
                <w:rFonts w:ascii="Times New Roman" w:hAnsi="Times New Roman" w:cs="Times New Roman"/>
                <w:sz w:val="24"/>
                <w:szCs w:val="24"/>
                <w:lang w:val="ru-RU"/>
              </w:rPr>
            </w:pPr>
            <w:r w:rsidRPr="00510060">
              <w:rPr>
                <w:rFonts w:ascii="Times New Roman" w:hAnsi="Times New Roman" w:cs="Times New Roman"/>
                <w:i/>
                <w:sz w:val="24"/>
                <w:szCs w:val="24"/>
                <w:lang w:val="ru-RU"/>
              </w:rPr>
              <w:t>Федерации</w:t>
            </w:r>
          </w:p>
        </w:tc>
      </w:tr>
      <w:tr w:rsidR="00993E8F" w:rsidRPr="00FA253F" w14:paraId="052CFE7A" w14:textId="77777777" w:rsidTr="00993E8F">
        <w:tc>
          <w:tcPr>
            <w:tcW w:w="5283" w:type="dxa"/>
          </w:tcPr>
          <w:p w14:paraId="12580825" w14:textId="77777777" w:rsidR="00993E8F" w:rsidRPr="00993E8F" w:rsidRDefault="00510060" w:rsidP="00993E8F">
            <w:pPr>
              <w:rPr>
                <w:rFonts w:ascii="Times New Roman" w:hAnsi="Times New Roman" w:cs="Times New Roman"/>
                <w:sz w:val="24"/>
                <w:szCs w:val="24"/>
                <w:lang w:val="ru-RU"/>
              </w:rPr>
            </w:pPr>
            <w:r>
              <w:rPr>
                <w:rFonts w:ascii="Times New Roman" w:hAnsi="Times New Roman" w:cs="Times New Roman"/>
                <w:sz w:val="24"/>
                <w:szCs w:val="24"/>
                <w:lang w:val="ru-RU"/>
              </w:rPr>
              <w:t>Н</w:t>
            </w:r>
            <w:r w:rsidR="00993E8F" w:rsidRPr="00993E8F">
              <w:rPr>
                <w:rFonts w:ascii="Times New Roman" w:hAnsi="Times New Roman" w:cs="Times New Roman"/>
                <w:sz w:val="24"/>
                <w:szCs w:val="24"/>
                <w:lang w:val="ru-RU"/>
              </w:rPr>
              <w:t xml:space="preserve">омер приказа/решения о выдаче диплома (при наличии) </w:t>
            </w:r>
            <w:r w:rsidR="00993E8F" w:rsidRPr="00993E8F">
              <w:rPr>
                <w:rFonts w:ascii="Times New Roman" w:hAnsi="Times New Roman" w:cs="Times New Roman"/>
                <w:sz w:val="24"/>
                <w:szCs w:val="24"/>
                <w:lang w:val="ru-RU"/>
              </w:rPr>
              <w:br/>
            </w:r>
          </w:p>
        </w:tc>
        <w:tc>
          <w:tcPr>
            <w:tcW w:w="4293" w:type="dxa"/>
          </w:tcPr>
          <w:p w14:paraId="563D3527" w14:textId="77777777" w:rsidR="00993E8F" w:rsidRPr="00993E8F" w:rsidRDefault="00993E8F" w:rsidP="004E726C">
            <w:pPr>
              <w:rPr>
                <w:rFonts w:ascii="Times New Roman" w:hAnsi="Times New Roman" w:cs="Times New Roman"/>
                <w:sz w:val="24"/>
                <w:szCs w:val="24"/>
                <w:lang w:val="ru-RU"/>
              </w:rPr>
            </w:pPr>
          </w:p>
        </w:tc>
      </w:tr>
      <w:tr w:rsidR="00993E8F" w:rsidRPr="00FA253F" w14:paraId="692979A9" w14:textId="77777777" w:rsidTr="00993E8F">
        <w:tc>
          <w:tcPr>
            <w:tcW w:w="5283" w:type="dxa"/>
          </w:tcPr>
          <w:p w14:paraId="2A2B319D" w14:textId="77777777" w:rsidR="00993E8F" w:rsidRPr="00993E8F" w:rsidRDefault="00993E8F" w:rsidP="00993E8F">
            <w:pPr>
              <w:rPr>
                <w:rFonts w:ascii="Times New Roman" w:hAnsi="Times New Roman" w:cs="Times New Roman"/>
                <w:sz w:val="24"/>
                <w:szCs w:val="24"/>
                <w:lang w:val="ru-RU"/>
              </w:rPr>
            </w:pPr>
            <w:r w:rsidRPr="00993E8F">
              <w:rPr>
                <w:rFonts w:ascii="Times New Roman" w:hAnsi="Times New Roman" w:cs="Times New Roman"/>
                <w:sz w:val="24"/>
                <w:szCs w:val="24"/>
                <w:lang w:val="ru-RU"/>
              </w:rPr>
              <w:t>дата приказа/решения о выдаче диплома</w:t>
            </w:r>
          </w:p>
        </w:tc>
        <w:tc>
          <w:tcPr>
            <w:tcW w:w="4293" w:type="dxa"/>
          </w:tcPr>
          <w:p w14:paraId="561B1CB7" w14:textId="77777777" w:rsidR="00993E8F" w:rsidRPr="00993E8F" w:rsidRDefault="00993E8F" w:rsidP="004E726C">
            <w:pPr>
              <w:rPr>
                <w:rFonts w:ascii="Times New Roman" w:hAnsi="Times New Roman" w:cs="Times New Roman"/>
                <w:sz w:val="24"/>
                <w:szCs w:val="24"/>
                <w:lang w:val="ru-RU"/>
              </w:rPr>
            </w:pPr>
          </w:p>
        </w:tc>
      </w:tr>
      <w:tr w:rsidR="00993E8F" w:rsidRPr="00993E8F" w14:paraId="1A193B26" w14:textId="77777777" w:rsidTr="00993E8F">
        <w:tc>
          <w:tcPr>
            <w:tcW w:w="5283" w:type="dxa"/>
          </w:tcPr>
          <w:p w14:paraId="772D38C9" w14:textId="77777777" w:rsidR="00993E8F" w:rsidRPr="00993E8F" w:rsidRDefault="00993E8F" w:rsidP="00993E8F">
            <w:pPr>
              <w:rPr>
                <w:rFonts w:ascii="Times New Roman" w:hAnsi="Times New Roman" w:cs="Times New Roman"/>
                <w:sz w:val="24"/>
                <w:szCs w:val="24"/>
                <w:lang w:val="ru-RU"/>
              </w:rPr>
            </w:pPr>
            <w:r w:rsidRPr="00993E8F">
              <w:rPr>
                <w:rFonts w:ascii="Times New Roman" w:hAnsi="Times New Roman" w:cs="Times New Roman"/>
                <w:sz w:val="24"/>
                <w:szCs w:val="24"/>
                <w:lang w:val="ru-RU"/>
              </w:rPr>
              <w:t>серия диплома (при наличии)</w:t>
            </w:r>
          </w:p>
        </w:tc>
        <w:tc>
          <w:tcPr>
            <w:tcW w:w="4293" w:type="dxa"/>
          </w:tcPr>
          <w:p w14:paraId="1CE8628B" w14:textId="77777777" w:rsidR="00993E8F" w:rsidRPr="00993E8F" w:rsidRDefault="00993E8F" w:rsidP="004E726C">
            <w:pPr>
              <w:rPr>
                <w:rFonts w:ascii="Times New Roman" w:hAnsi="Times New Roman" w:cs="Times New Roman"/>
                <w:sz w:val="24"/>
                <w:szCs w:val="24"/>
                <w:lang w:val="ru-RU"/>
              </w:rPr>
            </w:pPr>
          </w:p>
        </w:tc>
      </w:tr>
      <w:tr w:rsidR="00993E8F" w:rsidRPr="00FA253F" w14:paraId="7B99B197" w14:textId="77777777" w:rsidTr="00993E8F">
        <w:tc>
          <w:tcPr>
            <w:tcW w:w="5283" w:type="dxa"/>
          </w:tcPr>
          <w:p w14:paraId="54FEF3AD" w14:textId="77777777" w:rsidR="00993E8F" w:rsidRPr="00993E8F" w:rsidRDefault="00510060" w:rsidP="00993E8F">
            <w:pPr>
              <w:rPr>
                <w:rFonts w:ascii="Times New Roman" w:hAnsi="Times New Roman" w:cs="Times New Roman"/>
                <w:sz w:val="24"/>
                <w:szCs w:val="24"/>
                <w:lang w:val="ru-RU"/>
              </w:rPr>
            </w:pPr>
            <w:r>
              <w:rPr>
                <w:rFonts w:ascii="Times New Roman" w:hAnsi="Times New Roman" w:cs="Times New Roman"/>
                <w:sz w:val="24"/>
                <w:szCs w:val="24"/>
                <w:lang w:val="ru-RU"/>
              </w:rPr>
              <w:t xml:space="preserve">серия и </w:t>
            </w:r>
            <w:r w:rsidR="00993E8F" w:rsidRPr="00993E8F">
              <w:rPr>
                <w:rFonts w:ascii="Times New Roman" w:hAnsi="Times New Roman" w:cs="Times New Roman"/>
                <w:sz w:val="24"/>
                <w:szCs w:val="24"/>
                <w:lang w:val="ru-RU"/>
              </w:rPr>
              <w:t>номер диплома (при наличии)</w:t>
            </w:r>
            <w:r w:rsidR="00993E8F" w:rsidRPr="00993E8F">
              <w:rPr>
                <w:rFonts w:ascii="Times New Roman" w:hAnsi="Times New Roman" w:cs="Times New Roman"/>
                <w:sz w:val="24"/>
                <w:szCs w:val="24"/>
                <w:lang w:val="ru-RU"/>
              </w:rPr>
              <w:br/>
            </w:r>
          </w:p>
        </w:tc>
        <w:tc>
          <w:tcPr>
            <w:tcW w:w="4293" w:type="dxa"/>
          </w:tcPr>
          <w:p w14:paraId="53D709A4" w14:textId="77777777" w:rsidR="00993E8F" w:rsidRPr="00993E8F" w:rsidRDefault="00993E8F" w:rsidP="004E726C">
            <w:pPr>
              <w:rPr>
                <w:rFonts w:ascii="Times New Roman" w:hAnsi="Times New Roman" w:cs="Times New Roman"/>
                <w:sz w:val="24"/>
                <w:szCs w:val="24"/>
                <w:lang w:val="ru-RU"/>
              </w:rPr>
            </w:pPr>
          </w:p>
        </w:tc>
      </w:tr>
    </w:tbl>
    <w:p w14:paraId="523EE5F7" w14:textId="1E3743CB" w:rsidR="009021C8" w:rsidRDefault="009021C8">
      <w:pPr>
        <w:rPr>
          <w:rFonts w:ascii="Times New Roman" w:hAnsi="Times New Roman" w:cs="Times New Roman"/>
          <w:lang w:val="ru-RU"/>
        </w:rPr>
      </w:pPr>
    </w:p>
    <w:p w14:paraId="5209152A" w14:textId="77777777" w:rsidR="004635D0" w:rsidRDefault="005C5074" w:rsidP="004635D0">
      <w:pPr>
        <w:ind w:left="709" w:right="855"/>
        <w:jc w:val="center"/>
        <w:rPr>
          <w:rFonts w:ascii="Times New Roman" w:hAnsi="Times New Roman" w:cs="Times New Roman"/>
          <w:b/>
          <w:sz w:val="26"/>
          <w:szCs w:val="26"/>
          <w:lang w:val="ru-RU"/>
        </w:rPr>
      </w:pPr>
      <w:r w:rsidRPr="00510060">
        <w:rPr>
          <w:rFonts w:ascii="Times New Roman" w:hAnsi="Times New Roman" w:cs="Times New Roman"/>
          <w:b/>
          <w:sz w:val="26"/>
          <w:szCs w:val="26"/>
          <w:lang w:val="ru-RU"/>
        </w:rPr>
        <w:br/>
      </w:r>
      <w:r w:rsidR="004635D0">
        <w:rPr>
          <w:rFonts w:ascii="Times New Roman" w:hAnsi="Times New Roman" w:cs="Times New Roman"/>
          <w:b/>
          <w:sz w:val="26"/>
          <w:szCs w:val="26"/>
          <w:lang w:val="ru-RU"/>
        </w:rPr>
        <w:t>И</w:t>
      </w:r>
      <w:r w:rsidR="004635D0" w:rsidRPr="004635D0">
        <w:rPr>
          <w:rFonts w:ascii="Times New Roman" w:hAnsi="Times New Roman" w:cs="Times New Roman"/>
          <w:b/>
          <w:sz w:val="26"/>
          <w:szCs w:val="26"/>
          <w:lang w:val="ru-RU"/>
        </w:rPr>
        <w:t>ные достижения соискателя ученого звания</w:t>
      </w:r>
    </w:p>
    <w:p w14:paraId="417DBD55" w14:textId="77777777" w:rsidR="004635D0" w:rsidRDefault="004635D0" w:rsidP="004635D0">
      <w:pPr>
        <w:ind w:left="709" w:right="855"/>
        <w:jc w:val="center"/>
        <w:rPr>
          <w:rFonts w:ascii="Times New Roman" w:hAnsi="Times New Roman" w:cs="Times New Roman"/>
          <w:b/>
          <w:sz w:val="26"/>
          <w:szCs w:val="26"/>
          <w:lang w:val="ru-RU"/>
        </w:rPr>
      </w:pPr>
    </w:p>
    <w:p w14:paraId="0FD52DE3" w14:textId="0D4C663B" w:rsidR="004635D0" w:rsidRDefault="004635D0" w:rsidP="004635D0">
      <w:pPr>
        <w:ind w:right="-23"/>
        <w:jc w:val="both"/>
        <w:rPr>
          <w:rFonts w:ascii="Times New Roman" w:hAnsi="Times New Roman" w:cs="Times New Roman"/>
          <w:sz w:val="26"/>
          <w:szCs w:val="26"/>
          <w:lang w:val="ru-RU"/>
        </w:rPr>
      </w:pPr>
      <w:r>
        <w:rPr>
          <w:rFonts w:ascii="Times New Roman" w:hAnsi="Times New Roman" w:cs="Times New Roman"/>
          <w:sz w:val="26"/>
          <w:szCs w:val="26"/>
          <w:lang w:val="ru-RU"/>
        </w:rPr>
        <w:lastRenderedPageBreak/>
        <w:t>Н</w:t>
      </w:r>
      <w:r w:rsidRPr="004635D0">
        <w:rPr>
          <w:rFonts w:ascii="Times New Roman" w:hAnsi="Times New Roman" w:cs="Times New Roman"/>
          <w:sz w:val="26"/>
          <w:szCs w:val="26"/>
          <w:lang w:val="ru-RU"/>
        </w:rPr>
        <w:t xml:space="preserve">аличие грантов, участие в конференциях, симпозиумах, съездах, наличие государственных академических званий, членство в творческих союзах с приложением копий документов, их </w:t>
      </w:r>
      <w:proofErr w:type="gramStart"/>
      <w:r w:rsidRPr="004635D0">
        <w:rPr>
          <w:rFonts w:ascii="Times New Roman" w:hAnsi="Times New Roman" w:cs="Times New Roman"/>
          <w:sz w:val="26"/>
          <w:szCs w:val="26"/>
          <w:lang w:val="ru-RU"/>
        </w:rPr>
        <w:t>подтверждающих</w:t>
      </w:r>
      <w:r>
        <w:rPr>
          <w:rFonts w:ascii="Times New Roman" w:hAnsi="Times New Roman" w:cs="Times New Roman"/>
          <w:sz w:val="26"/>
          <w:szCs w:val="26"/>
          <w:lang w:val="ru-RU"/>
        </w:rPr>
        <w:t>:</w:t>
      </w:r>
      <w:r w:rsidR="00EA548E">
        <w:rPr>
          <w:rFonts w:ascii="Times New Roman" w:hAnsi="Times New Roman" w:cs="Times New Roman"/>
          <w:sz w:val="26"/>
          <w:szCs w:val="26"/>
          <w:lang w:val="ru-RU"/>
        </w:rPr>
        <w:t>_</w:t>
      </w:r>
      <w:proofErr w:type="gramEnd"/>
      <w:r w:rsidR="00EA548E">
        <w:rPr>
          <w:rFonts w:ascii="Times New Roman" w:hAnsi="Times New Roman" w:cs="Times New Roman"/>
          <w:sz w:val="26"/>
          <w:szCs w:val="26"/>
          <w:lang w:val="ru-RU"/>
        </w:rPr>
        <w:t>________________________________________</w:t>
      </w:r>
    </w:p>
    <w:p w14:paraId="6C3379FB" w14:textId="2441011B" w:rsidR="00EA548E" w:rsidRPr="00F63CC6" w:rsidRDefault="00EA548E" w:rsidP="00EA548E">
      <w:pPr>
        <w:spacing w:after="0"/>
        <w:jc w:val="both"/>
        <w:rPr>
          <w:rFonts w:ascii="Times New Roman" w:hAnsi="Times New Roman"/>
          <w:lang w:val="ru-RU"/>
        </w:rPr>
      </w:pPr>
      <w:r>
        <w:rPr>
          <w:rFonts w:ascii="Times New Roman" w:hAnsi="Times New Roman"/>
          <w:lang w:val="ru-RU"/>
        </w:rPr>
        <w:t>____</w:t>
      </w:r>
      <w:r w:rsidRPr="00F63CC6">
        <w:rPr>
          <w:rFonts w:ascii="Times New Roman" w:hAnsi="Times New Roman"/>
          <w:lang w:val="ru-RU"/>
        </w:rPr>
        <w:t>_____________________________</w:t>
      </w:r>
      <w:r>
        <w:rPr>
          <w:rFonts w:ascii="Times New Roman" w:hAnsi="Times New Roman"/>
          <w:lang w:val="ru-RU"/>
        </w:rPr>
        <w:t>_____</w:t>
      </w:r>
      <w:r w:rsidRPr="00F63CC6">
        <w:rPr>
          <w:rFonts w:ascii="Times New Roman" w:hAnsi="Times New Roman"/>
          <w:lang w:val="ru-RU"/>
        </w:rPr>
        <w:t>____________________________________________________</w:t>
      </w:r>
    </w:p>
    <w:p w14:paraId="0DDB8C8B" w14:textId="3C8587FF" w:rsidR="00EA548E" w:rsidRPr="00F63CC6" w:rsidRDefault="00EA548E" w:rsidP="00EA548E">
      <w:pPr>
        <w:spacing w:after="0"/>
        <w:jc w:val="center"/>
        <w:rPr>
          <w:rFonts w:ascii="Times New Roman" w:hAnsi="Times New Roman"/>
          <w:sz w:val="20"/>
          <w:szCs w:val="20"/>
          <w:lang w:val="ru-RU"/>
        </w:rPr>
      </w:pPr>
      <w:r>
        <w:rPr>
          <w:rFonts w:ascii="Times New Roman" w:hAnsi="Times New Roman"/>
          <w:sz w:val="20"/>
          <w:szCs w:val="20"/>
          <w:lang w:val="ru-RU"/>
        </w:rPr>
        <w:t>Наименование гранта/грамоты/благодарности, пр.</w:t>
      </w:r>
    </w:p>
    <w:p w14:paraId="03D0615A" w14:textId="77777777" w:rsidR="00EA548E" w:rsidRPr="004635D0" w:rsidRDefault="00EA548E" w:rsidP="004635D0">
      <w:pPr>
        <w:ind w:right="-23"/>
        <w:jc w:val="both"/>
        <w:rPr>
          <w:rFonts w:ascii="Times New Roman" w:hAnsi="Times New Roman" w:cs="Times New Roman"/>
          <w:sz w:val="26"/>
          <w:szCs w:val="26"/>
          <w:lang w:val="ru-RU"/>
        </w:rPr>
      </w:pPr>
    </w:p>
    <w:p w14:paraId="004E264D" w14:textId="77777777" w:rsidR="004635D0" w:rsidRPr="004635D0" w:rsidRDefault="004635D0" w:rsidP="004635D0">
      <w:pPr>
        <w:ind w:left="709" w:right="855"/>
        <w:jc w:val="center"/>
        <w:rPr>
          <w:rFonts w:ascii="Times New Roman" w:hAnsi="Times New Roman" w:cs="Times New Roman"/>
          <w:sz w:val="26"/>
          <w:szCs w:val="26"/>
          <w:lang w:val="ru-RU"/>
        </w:rPr>
      </w:pPr>
    </w:p>
    <w:p w14:paraId="511FFA5D" w14:textId="77777777" w:rsidR="004635D0" w:rsidRPr="004635D0" w:rsidRDefault="004635D0" w:rsidP="004635D0">
      <w:pPr>
        <w:spacing w:after="0" w:line="228" w:lineRule="auto"/>
        <w:ind w:right="-23"/>
        <w:contextualSpacing/>
        <w:jc w:val="center"/>
        <w:rPr>
          <w:rFonts w:ascii="Times New Roman" w:hAnsi="Times New Roman" w:cs="Times New Roman"/>
          <w:sz w:val="28"/>
          <w:szCs w:val="28"/>
          <w:lang w:val="ru-RU"/>
        </w:rPr>
      </w:pPr>
      <w:r w:rsidRPr="005C5074">
        <w:rPr>
          <w:rFonts w:ascii="Times New Roman" w:hAnsi="Times New Roman" w:cs="Times New Roman"/>
          <w:sz w:val="26"/>
          <w:szCs w:val="26"/>
          <w:lang w:val="ru-RU"/>
        </w:rPr>
        <w:t>Соискатель ученого звания</w:t>
      </w:r>
      <w:r>
        <w:rPr>
          <w:rFonts w:ascii="Times New Roman" w:hAnsi="Times New Roman" w:cs="Times New Roman"/>
          <w:sz w:val="28"/>
          <w:szCs w:val="28"/>
          <w:lang w:val="ru-RU"/>
        </w:rPr>
        <w:t xml:space="preserve">                             </w:t>
      </w:r>
      <w:r w:rsidR="005C5074">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4635D0">
        <w:rPr>
          <w:lang w:val="ru-RU"/>
        </w:rPr>
        <w:t>___________</w:t>
      </w:r>
      <w:r>
        <w:rPr>
          <w:lang w:val="ru-RU"/>
        </w:rPr>
        <w:t>___</w:t>
      </w:r>
      <w:proofErr w:type="gramStart"/>
      <w:r>
        <w:rPr>
          <w:lang w:val="ru-RU"/>
        </w:rPr>
        <w:t>_  /</w:t>
      </w:r>
      <w:proofErr w:type="gramEnd"/>
      <w:r>
        <w:rPr>
          <w:lang w:val="ru-RU"/>
        </w:rPr>
        <w:t>________________________</w:t>
      </w:r>
      <w:r w:rsidRPr="004635D0">
        <w:rPr>
          <w:lang w:val="ru-RU"/>
        </w:rPr>
        <w:t>/</w:t>
      </w:r>
    </w:p>
    <w:p w14:paraId="52D4A9F0" w14:textId="77777777" w:rsidR="004635D0" w:rsidRPr="004635D0" w:rsidRDefault="004635D0" w:rsidP="004635D0">
      <w:pPr>
        <w:widowControl w:val="0"/>
        <w:tabs>
          <w:tab w:val="left" w:pos="5960"/>
        </w:tabs>
        <w:autoSpaceDE w:val="0"/>
        <w:autoSpaceDN w:val="0"/>
        <w:adjustRightInd w:val="0"/>
        <w:spacing w:after="0"/>
        <w:ind w:left="5040" w:right="-23"/>
        <w:contextualSpacing/>
        <w:jc w:val="center"/>
        <w:rPr>
          <w:rFonts w:ascii="Times New Roman" w:hAnsi="Times New Roman" w:cs="Times New Roman"/>
          <w:sz w:val="20"/>
          <w:szCs w:val="20"/>
          <w:lang w:val="ru-RU"/>
        </w:rPr>
      </w:pPr>
      <w:r>
        <w:rPr>
          <w:rFonts w:ascii="Times New Roman" w:hAnsi="Times New Roman" w:cs="Times New Roman"/>
          <w:spacing w:val="-8"/>
          <w:sz w:val="20"/>
          <w:szCs w:val="20"/>
          <w:lang w:val="ru-RU"/>
        </w:rPr>
        <w:t xml:space="preserve">                        </w:t>
      </w:r>
      <w:r w:rsidRPr="004635D0">
        <w:rPr>
          <w:rFonts w:ascii="Times New Roman" w:hAnsi="Times New Roman" w:cs="Times New Roman"/>
          <w:spacing w:val="-8"/>
          <w:sz w:val="20"/>
          <w:szCs w:val="20"/>
          <w:lang w:val="ru-RU"/>
        </w:rPr>
        <w:t>(</w:t>
      </w:r>
      <w:proofErr w:type="gramStart"/>
      <w:r w:rsidRPr="004635D0">
        <w:rPr>
          <w:rFonts w:ascii="Times New Roman" w:hAnsi="Times New Roman" w:cs="Times New Roman"/>
          <w:spacing w:val="-7"/>
          <w:sz w:val="20"/>
          <w:szCs w:val="20"/>
          <w:lang w:val="ru-RU"/>
        </w:rPr>
        <w:t>п</w:t>
      </w:r>
      <w:r w:rsidRPr="004635D0">
        <w:rPr>
          <w:rFonts w:ascii="Times New Roman" w:hAnsi="Times New Roman" w:cs="Times New Roman"/>
          <w:spacing w:val="-8"/>
          <w:sz w:val="20"/>
          <w:szCs w:val="20"/>
          <w:lang w:val="ru-RU"/>
        </w:rPr>
        <w:t>о</w:t>
      </w:r>
      <w:r w:rsidRPr="004635D0">
        <w:rPr>
          <w:rFonts w:ascii="Times New Roman" w:hAnsi="Times New Roman" w:cs="Times New Roman"/>
          <w:spacing w:val="-10"/>
          <w:sz w:val="20"/>
          <w:szCs w:val="20"/>
          <w:lang w:val="ru-RU"/>
        </w:rPr>
        <w:t>д</w:t>
      </w:r>
      <w:r w:rsidRPr="004635D0">
        <w:rPr>
          <w:rFonts w:ascii="Times New Roman" w:hAnsi="Times New Roman" w:cs="Times New Roman"/>
          <w:spacing w:val="-7"/>
          <w:sz w:val="20"/>
          <w:szCs w:val="20"/>
          <w:lang w:val="ru-RU"/>
        </w:rPr>
        <w:t>п</w:t>
      </w:r>
      <w:r w:rsidRPr="004635D0">
        <w:rPr>
          <w:rFonts w:ascii="Times New Roman" w:hAnsi="Times New Roman" w:cs="Times New Roman"/>
          <w:spacing w:val="-9"/>
          <w:sz w:val="20"/>
          <w:szCs w:val="20"/>
          <w:lang w:val="ru-RU"/>
        </w:rPr>
        <w:t>ис</w:t>
      </w:r>
      <w:r w:rsidRPr="004635D0">
        <w:rPr>
          <w:rFonts w:ascii="Times New Roman" w:hAnsi="Times New Roman" w:cs="Times New Roman"/>
          <w:spacing w:val="-6"/>
          <w:sz w:val="20"/>
          <w:szCs w:val="20"/>
          <w:lang w:val="ru-RU"/>
        </w:rPr>
        <w:t>ь</w:t>
      </w:r>
      <w:r>
        <w:rPr>
          <w:rFonts w:ascii="Times New Roman" w:hAnsi="Times New Roman" w:cs="Times New Roman"/>
          <w:sz w:val="20"/>
          <w:szCs w:val="20"/>
          <w:lang w:val="ru-RU"/>
        </w:rPr>
        <w:t xml:space="preserve">)   </w:t>
      </w:r>
      <w:proofErr w:type="gramEnd"/>
      <w:r>
        <w:rPr>
          <w:rFonts w:ascii="Times New Roman" w:hAnsi="Times New Roman" w:cs="Times New Roman"/>
          <w:sz w:val="20"/>
          <w:szCs w:val="20"/>
          <w:lang w:val="ru-RU"/>
        </w:rPr>
        <w:t xml:space="preserve">              </w:t>
      </w:r>
      <w:r w:rsidRPr="004635D0">
        <w:rPr>
          <w:rFonts w:ascii="Times New Roman" w:hAnsi="Times New Roman" w:cs="Times New Roman"/>
          <w:sz w:val="20"/>
          <w:szCs w:val="20"/>
          <w:lang w:val="ru-RU"/>
        </w:rPr>
        <w:t xml:space="preserve">      </w:t>
      </w:r>
      <w:r w:rsidRPr="004635D0">
        <w:rPr>
          <w:rFonts w:ascii="Times New Roman" w:hAnsi="Times New Roman" w:cs="Times New Roman"/>
          <w:spacing w:val="-3"/>
          <w:sz w:val="20"/>
          <w:szCs w:val="20"/>
          <w:lang w:val="ru-RU"/>
        </w:rPr>
        <w:t>(</w:t>
      </w:r>
      <w:r w:rsidRPr="004635D0">
        <w:rPr>
          <w:rFonts w:ascii="Times New Roman" w:hAnsi="Times New Roman" w:cs="Times New Roman"/>
          <w:spacing w:val="-2"/>
          <w:w w:val="102"/>
          <w:sz w:val="20"/>
          <w:szCs w:val="20"/>
          <w:lang w:val="ru-RU"/>
        </w:rPr>
        <w:t>Ф</w:t>
      </w:r>
      <w:r w:rsidRPr="004635D0">
        <w:rPr>
          <w:rFonts w:ascii="Times New Roman" w:hAnsi="Times New Roman" w:cs="Times New Roman"/>
          <w:spacing w:val="-2"/>
          <w:sz w:val="20"/>
          <w:szCs w:val="20"/>
          <w:lang w:val="ru-RU"/>
        </w:rPr>
        <w:t>.</w:t>
      </w:r>
      <w:r w:rsidRPr="004635D0">
        <w:rPr>
          <w:rFonts w:ascii="Times New Roman" w:hAnsi="Times New Roman" w:cs="Times New Roman"/>
          <w:spacing w:val="-5"/>
          <w:sz w:val="20"/>
          <w:szCs w:val="20"/>
          <w:lang w:val="ru-RU"/>
        </w:rPr>
        <w:t>И</w:t>
      </w:r>
      <w:r w:rsidRPr="004635D0">
        <w:rPr>
          <w:rFonts w:ascii="Times New Roman" w:hAnsi="Times New Roman" w:cs="Times New Roman"/>
          <w:spacing w:val="-2"/>
          <w:sz w:val="20"/>
          <w:szCs w:val="20"/>
          <w:lang w:val="ru-RU"/>
        </w:rPr>
        <w:t>.</w:t>
      </w:r>
      <w:r w:rsidRPr="004635D0">
        <w:rPr>
          <w:rFonts w:ascii="Times New Roman" w:hAnsi="Times New Roman" w:cs="Times New Roman"/>
          <w:spacing w:val="-5"/>
          <w:sz w:val="20"/>
          <w:szCs w:val="20"/>
          <w:lang w:val="ru-RU"/>
        </w:rPr>
        <w:t>О</w:t>
      </w:r>
      <w:r w:rsidRPr="004635D0">
        <w:rPr>
          <w:rFonts w:ascii="Times New Roman" w:hAnsi="Times New Roman" w:cs="Times New Roman"/>
          <w:spacing w:val="-2"/>
          <w:sz w:val="20"/>
          <w:szCs w:val="20"/>
          <w:lang w:val="ru-RU"/>
        </w:rPr>
        <w:t>.</w:t>
      </w:r>
      <w:r w:rsidRPr="004635D0">
        <w:rPr>
          <w:rFonts w:ascii="Times New Roman" w:hAnsi="Times New Roman" w:cs="Times New Roman"/>
          <w:sz w:val="20"/>
          <w:szCs w:val="20"/>
          <w:lang w:val="ru-RU"/>
        </w:rPr>
        <w:t>)</w:t>
      </w:r>
    </w:p>
    <w:p w14:paraId="542925F1" w14:textId="77777777" w:rsidR="009F687D" w:rsidRPr="00493D9A" w:rsidRDefault="009F687D" w:rsidP="009F687D">
      <w:pPr>
        <w:spacing w:line="228" w:lineRule="auto"/>
        <w:ind w:right="-427"/>
        <w:jc w:val="right"/>
        <w:rPr>
          <w:rFonts w:ascii="Times New Roman" w:hAnsi="Times New Roman" w:cs="Times New Roman"/>
          <w:color w:val="00000A"/>
          <w:sz w:val="28"/>
          <w:szCs w:val="28"/>
          <w:lang w:val="ru-RU"/>
        </w:rPr>
      </w:pPr>
    </w:p>
    <w:p w14:paraId="0BACE568" w14:textId="02E98893" w:rsidR="009F687D" w:rsidRPr="002F422B" w:rsidRDefault="009F687D" w:rsidP="00493D9A">
      <w:pPr>
        <w:spacing w:line="228" w:lineRule="auto"/>
        <w:ind w:right="-23"/>
        <w:jc w:val="right"/>
        <w:rPr>
          <w:rFonts w:ascii="Times New Roman" w:hAnsi="Times New Roman" w:cs="Times New Roman"/>
          <w:color w:val="00000A"/>
        </w:rPr>
      </w:pPr>
      <w:r w:rsidRPr="002F422B">
        <w:rPr>
          <w:rFonts w:ascii="Times New Roman" w:hAnsi="Times New Roman" w:cs="Times New Roman"/>
          <w:color w:val="00000A"/>
          <w:sz w:val="28"/>
          <w:szCs w:val="28"/>
        </w:rPr>
        <w:t>«___» ________________2026 г.</w:t>
      </w:r>
    </w:p>
    <w:p w14:paraId="4388307B" w14:textId="77777777" w:rsidR="00576C6B" w:rsidRPr="002404B2" w:rsidRDefault="00576C6B" w:rsidP="00510060">
      <w:pPr>
        <w:jc w:val="both"/>
        <w:rPr>
          <w:rFonts w:ascii="Times New Roman" w:hAnsi="Times New Roman" w:cs="Times New Roman"/>
          <w:sz w:val="26"/>
          <w:szCs w:val="26"/>
          <w:lang w:val="ru-RU"/>
        </w:rPr>
      </w:pPr>
    </w:p>
    <w:sectPr w:rsidR="00576C6B" w:rsidRPr="002404B2" w:rsidSect="00EA548E">
      <w:pgSz w:w="12240" w:h="15840"/>
      <w:pgMar w:top="1076"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357F4"/>
    <w:rsid w:val="002404B2"/>
    <w:rsid w:val="00290E30"/>
    <w:rsid w:val="0029639D"/>
    <w:rsid w:val="00326F90"/>
    <w:rsid w:val="00427708"/>
    <w:rsid w:val="004635D0"/>
    <w:rsid w:val="00493D9A"/>
    <w:rsid w:val="00510060"/>
    <w:rsid w:val="00576C6B"/>
    <w:rsid w:val="005C5074"/>
    <w:rsid w:val="006D60C0"/>
    <w:rsid w:val="009021C8"/>
    <w:rsid w:val="009327A0"/>
    <w:rsid w:val="00990127"/>
    <w:rsid w:val="00993E8F"/>
    <w:rsid w:val="009F687D"/>
    <w:rsid w:val="00AA1D8D"/>
    <w:rsid w:val="00B47730"/>
    <w:rsid w:val="00CB0664"/>
    <w:rsid w:val="00E00CC6"/>
    <w:rsid w:val="00EA548E"/>
    <w:rsid w:val="00F63CC6"/>
    <w:rsid w:val="00FA253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26FA1C"/>
  <w14:defaultImageDpi w14:val="300"/>
  <w15:docId w15:val="{2E262006-9795-4D6E-9CB9-A6C26C27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93ECB-F448-445F-8D07-7E020047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444</Words>
  <Characters>2534</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Кристина Борисовна Корниенко</cp:lastModifiedBy>
  <cp:revision>14</cp:revision>
  <dcterms:created xsi:type="dcterms:W3CDTF">2026-03-13T08:30:00Z</dcterms:created>
  <dcterms:modified xsi:type="dcterms:W3CDTF">2026-03-16T09:10:00Z</dcterms:modified>
  <cp:category/>
</cp:coreProperties>
</file>